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13" w:rsidRPr="00300406" w:rsidRDefault="00572C13" w:rsidP="00572C13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_GoBack"/>
      <w:bookmarkEnd w:id="3"/>
      <w:r>
        <w:t xml:space="preserve">Bijlage D  </w:t>
      </w:r>
      <w:r w:rsidRPr="00300406">
        <w:t>Gegevens omtrent technische bekwaamheid</w:t>
      </w:r>
      <w:bookmarkEnd w:id="0"/>
      <w:bookmarkEnd w:id="1"/>
      <w:bookmarkEnd w:id="2"/>
    </w:p>
    <w:p w:rsidR="00572C13" w:rsidRPr="00300406" w:rsidRDefault="00572C13" w:rsidP="00572C13">
      <w:pPr>
        <w:spacing w:line="240" w:lineRule="auto"/>
        <w:rPr>
          <w:rFonts w:cs="RijksoverheidSansText-Regular"/>
          <w:szCs w:val="18"/>
        </w:rPr>
      </w:pPr>
      <w:r w:rsidRPr="00300406">
        <w:t>De ondernemer(s) geeft(geven) in onderstaande tabel aan met welke referentieopdracht(en) wordt voldaan aan de geschiktheidseisen</w:t>
      </w:r>
      <w:r w:rsidRPr="00300406">
        <w:rPr>
          <w:rFonts w:cs="RijksoverheidSansText-Regular"/>
          <w:szCs w:val="18"/>
        </w:rPr>
        <w:t>.</w:t>
      </w:r>
    </w:p>
    <w:p w:rsidR="00572C13" w:rsidRPr="00300406" w:rsidRDefault="00572C13" w:rsidP="00572C13">
      <w:pPr>
        <w:spacing w:line="260" w:lineRule="atLeast"/>
        <w:rPr>
          <w:rFonts w:cs="Verdana"/>
          <w:szCs w:val="18"/>
        </w:rPr>
      </w:pPr>
    </w:p>
    <w:p w:rsidR="00572C13" w:rsidRPr="00300406" w:rsidRDefault="00572C13" w:rsidP="00572C13">
      <w:pPr>
        <w:pStyle w:val="Helptekst"/>
        <w:spacing w:line="240" w:lineRule="atLeast"/>
      </w:pPr>
      <w:r w:rsidRPr="00300406">
        <w:t>In onderstaande tabel dient projectspecifiek exact de verwijzing naar de geschiktheidseisen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</w:t>
            </w:r>
            <w:r>
              <w:rPr>
                <w:rFonts w:cs="Verdana"/>
                <w:b/>
                <w:szCs w:val="18"/>
              </w:rPr>
              <w:t>ijzing naar de geschiktheidseis</w:t>
            </w:r>
          </w:p>
          <w:p w:rsidR="00572C13" w:rsidRPr="00300406" w:rsidRDefault="00572C13" w:rsidP="00822DAE">
            <w:pPr>
              <w:pStyle w:val="Helptekst"/>
            </w:pPr>
            <w:r w:rsidRPr="00300406">
              <w:t>Alleen verwijzing om inconsistenties in eisen of criteria te voorkomen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in te vullen</w:t>
            </w:r>
          </w:p>
        </w:tc>
      </w:tr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572C13" w:rsidRPr="00300406" w:rsidRDefault="00572C13" w:rsidP="00822DAE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572C13" w:rsidRPr="00FA7FF1" w:rsidRDefault="00572C13" w:rsidP="00572C13">
      <w:pPr>
        <w:pStyle w:val="Helptekst"/>
        <w:spacing w:line="240" w:lineRule="atLeast"/>
      </w:pPr>
      <w:r w:rsidRPr="00FA7FF1">
        <w:t>V</w:t>
      </w:r>
      <w:r w:rsidRPr="00FD1EE6">
        <w:t>ul de</w:t>
      </w:r>
      <w:r>
        <w:t xml:space="preserve"> onderstaande twee rijen</w:t>
      </w:r>
      <w:r w:rsidRPr="00FA7FF1">
        <w:t xml:space="preserve"> in als voor meer dan één nadere geschiktheidseis gekozen wordt.</w:t>
      </w:r>
      <w:r>
        <w:t xml:space="preserve"> Indien dat niet het geval is, dienen de rijen verwijderd te worden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572C13" w:rsidRPr="00300406" w:rsidTr="00822DAE">
        <w:tc>
          <w:tcPr>
            <w:tcW w:w="4498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:rsidR="00572C13" w:rsidRPr="00300406" w:rsidRDefault="00572C13" w:rsidP="00822DAE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572C13" w:rsidRPr="00300406" w:rsidRDefault="00572C13" w:rsidP="00572C13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:rsidR="00572C13" w:rsidRPr="00300406" w:rsidRDefault="00572C13" w:rsidP="00572C13">
      <w:pPr>
        <w:pStyle w:val="Lijstalinea"/>
        <w:numPr>
          <w:ilvl w:val="0"/>
          <w:numId w:val="33"/>
        </w:numPr>
        <w:spacing w:line="240" w:lineRule="exact"/>
        <w:contextualSpacing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>De ondernemer(s) vult (vullen) per referentieopdracht de volgende gegevens in. Onderstaande tabel dient zo vaak als nodig herhaald en ingevuld te worden.</w:t>
      </w:r>
    </w:p>
    <w:p w:rsidR="00572C13" w:rsidRPr="00300406" w:rsidRDefault="00572C13" w:rsidP="00572C13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72C13" w:rsidRPr="00300406" w:rsidTr="00822DA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:rsidR="00572C13" w:rsidRPr="00300406" w:rsidRDefault="00572C13" w:rsidP="00822DAE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:rsidR="00572C13" w:rsidRPr="00300406" w:rsidRDefault="00572C13" w:rsidP="00822DAE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572C13" w:rsidRPr="00300406" w:rsidTr="00822DA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572C13" w:rsidRPr="00300406" w:rsidTr="00822DA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572C13" w:rsidRPr="00300406" w:rsidTr="00822DA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572C13" w:rsidRPr="00300406" w:rsidTr="00822DA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13" w:rsidRPr="00300406" w:rsidRDefault="00572C13" w:rsidP="00822DAE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:rsidR="00572C13" w:rsidRPr="00300406" w:rsidRDefault="00572C13" w:rsidP="00822DAE">
            <w:pPr>
              <w:rPr>
                <w:rFonts w:cs="Verdana"/>
                <w:szCs w:val="18"/>
              </w:rPr>
            </w:pPr>
          </w:p>
          <w:p w:rsidR="00572C13" w:rsidRPr="00300406" w:rsidRDefault="00572C13" w:rsidP="00822DAE">
            <w:pPr>
              <w:rPr>
                <w:rFonts w:cs="Verdana"/>
                <w:szCs w:val="18"/>
              </w:rPr>
            </w:pPr>
          </w:p>
        </w:tc>
      </w:tr>
    </w:tbl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C13" w:rsidRDefault="00572C13" w:rsidP="0088501B">
      <w:r>
        <w:separator/>
      </w:r>
    </w:p>
  </w:endnote>
  <w:endnote w:type="continuationSeparator" w:id="0">
    <w:p w:rsidR="00572C13" w:rsidRDefault="00572C1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C13" w:rsidRDefault="00572C13">
    <w:pPr>
      <w:pStyle w:val="Voettekst"/>
    </w:pPr>
    <w:r>
      <w:tab/>
      <w:t>BEDRIJFSINFORMATIE</w:t>
    </w:r>
  </w:p>
  <w:p w:rsidR="00572C13" w:rsidRDefault="00572C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C13" w:rsidRDefault="00572C13" w:rsidP="0088501B">
      <w:r>
        <w:separator/>
      </w:r>
    </w:p>
  </w:footnote>
  <w:footnote w:type="continuationSeparator" w:id="0">
    <w:p w:rsidR="00572C13" w:rsidRDefault="00572C1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C13" w:rsidRDefault="00572C13">
    <w:pPr>
      <w:pStyle w:val="Koptekst"/>
    </w:pPr>
    <w:r>
      <w:tab/>
    </w: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r w:rsidR="00182A6E">
      <w:fldChar w:fldCharType="begin"/>
    </w:r>
    <w:r w:rsidR="00182A6E">
      <w:instrText xml:space="preserve"> DOCPROPERTY  PS_REFERENCE  \* MERGEFORMAT </w:instrText>
    </w:r>
    <w:r w:rsidR="00182A6E">
      <w:fldChar w:fldCharType="separate"/>
    </w:r>
    <w:r w:rsidR="00182A6E">
      <w:t>31163</w:t>
    </w:r>
    <w:r>
      <w:t>7</w:t>
    </w:r>
    <w:r w:rsidR="00182A6E">
      <w:t>5</w:t>
    </w:r>
    <w:r>
      <w:t>6</w:t>
    </w:r>
    <w:r w:rsidR="00182A6E">
      <w:fldChar w:fldCharType="end"/>
    </w:r>
    <w:r w:rsidRPr="00CE0A97">
      <w:rPr>
        <w:rStyle w:val="Huisstijl-Rapportkoptekst"/>
      </w:rPr>
      <w:t xml:space="preserve">| </w:t>
    </w:r>
    <w:r w:rsidR="00182A6E">
      <w:fldChar w:fldCharType="begin"/>
    </w:r>
    <w:r w:rsidR="00182A6E">
      <w:instrText xml:space="preserve"> DOCPROPERTY  VERSIEDATUM  \* MERGEFORMAT </w:instrText>
    </w:r>
    <w:r w:rsidR="00182A6E">
      <w:fldChar w:fldCharType="separate"/>
    </w:r>
    <w:r w:rsidR="003609D1">
      <w:t>10 juni</w:t>
    </w:r>
    <w:r>
      <w:t xml:space="preserve"> 2021</w:t>
    </w:r>
    <w:r w:rsidR="00182A6E">
      <w:fldChar w:fldCharType="end"/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13"/>
    <w:rsid w:val="00043163"/>
    <w:rsid w:val="00056D70"/>
    <w:rsid w:val="000B3F94"/>
    <w:rsid w:val="000E1F3B"/>
    <w:rsid w:val="00173156"/>
    <w:rsid w:val="00182A6E"/>
    <w:rsid w:val="001D6F03"/>
    <w:rsid w:val="002A6578"/>
    <w:rsid w:val="002B1092"/>
    <w:rsid w:val="002E0FD2"/>
    <w:rsid w:val="003609D1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72C1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882DBE"/>
  <w15:chartTrackingRefBased/>
  <w15:docId w15:val="{2D2C9C92-B4B1-40A7-B0F0-7B2AF07D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72C13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572C1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72C13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72C13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72C13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572C1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Helptekst">
    <w:name w:val="Helptekst"/>
    <w:basedOn w:val="Plattetekst"/>
    <w:link w:val="HelptekstChar"/>
    <w:uiPriority w:val="16"/>
    <w:qFormat/>
    <w:rsid w:val="00572C13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572C13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72C13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572C13"/>
    <w:rPr>
      <w:rFonts w:ascii="Verdana" w:eastAsia="DejaVu Sans" w:hAnsi="Verdana" w:cs="Times New Roman"/>
      <w:szCs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572C13"/>
    <w:rPr>
      <w:rFonts w:ascii="Verdana" w:hAnsi="Verdan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Mertens, Wim (PPO)</cp:lastModifiedBy>
  <cp:revision>3</cp:revision>
  <dcterms:created xsi:type="dcterms:W3CDTF">2021-05-18T11:30:00Z</dcterms:created>
  <dcterms:modified xsi:type="dcterms:W3CDTF">2021-06-22T13:08:00Z</dcterms:modified>
</cp:coreProperties>
</file>